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D831F" w14:textId="2E8D70F5" w:rsidR="002955E7" w:rsidRPr="00C27F34" w:rsidRDefault="00B410C0" w:rsidP="002955E7">
      <w:pPr>
        <w:pStyle w:val="BijlageGenummerdKop"/>
        <w:numPr>
          <w:ilvl w:val="0"/>
          <w:numId w:val="0"/>
        </w:numPr>
        <w:rPr>
          <w:strike/>
          <w:color w:val="000000" w:themeColor="text1"/>
          <w:szCs w:val="24"/>
        </w:rPr>
      </w:pPr>
      <w:bookmarkStart w:id="0" w:name="_Toc496111707"/>
      <w:bookmarkStart w:id="1" w:name="_Toc193728489"/>
      <w:bookmarkStart w:id="2" w:name="bwBijlageJ_NE_EU_aan"/>
      <w:r>
        <w:rPr>
          <w:color w:val="000000"/>
        </w:rPr>
        <w:t xml:space="preserve">Bijlage </w:t>
      </w:r>
      <w:bookmarkStart w:id="3" w:name="_Toc231392039"/>
      <w:bookmarkEnd w:id="0"/>
      <w:bookmarkEnd w:id="1"/>
      <w:bookmarkEnd w:id="2"/>
      <w:r w:rsidR="002955E7">
        <w:rPr>
          <w:color w:val="000000"/>
        </w:rPr>
        <w:t xml:space="preserve">L </w:t>
      </w:r>
      <w:r w:rsidR="002955E7" w:rsidRPr="00C27F34">
        <w:rPr>
          <w:color w:val="000000" w:themeColor="text1"/>
          <w:szCs w:val="24"/>
        </w:rPr>
        <w:t>Format Staat van prijzen per eenheid onvoorziene activiteiten</w:t>
      </w:r>
      <w:bookmarkEnd w:id="3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384"/>
        <w:gridCol w:w="1925"/>
      </w:tblGrid>
      <w:tr w:rsidR="002955E7" w14:paraId="0128B684" w14:textId="77777777" w:rsidTr="005149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2" w:type="dxa"/>
          </w:tcPr>
          <w:p w14:paraId="30BC0252" w14:textId="77777777" w:rsidR="002955E7" w:rsidRPr="00C27F34" w:rsidRDefault="002955E7" w:rsidP="00514987">
            <w:pPr>
              <w:pStyle w:val="broodtekst0"/>
              <w:ind w:right="169"/>
            </w:pPr>
          </w:p>
        </w:tc>
        <w:tc>
          <w:tcPr>
            <w:tcW w:w="3828" w:type="dxa"/>
          </w:tcPr>
          <w:p w14:paraId="37B1D743" w14:textId="77777777" w:rsidR="002955E7" w:rsidRPr="00C27F34" w:rsidRDefault="002955E7" w:rsidP="00514987">
            <w:pPr>
              <w:pStyle w:val="broodtekst0"/>
              <w:ind w:right="169"/>
            </w:pPr>
            <w:r>
              <w:t>Omschrijving</w:t>
            </w:r>
          </w:p>
        </w:tc>
        <w:tc>
          <w:tcPr>
            <w:tcW w:w="1384" w:type="dxa"/>
          </w:tcPr>
          <w:p w14:paraId="3C9BE627" w14:textId="77777777" w:rsidR="002955E7" w:rsidRPr="00C27F34" w:rsidRDefault="002955E7" w:rsidP="00514987">
            <w:pPr>
              <w:pStyle w:val="broodtekst0"/>
              <w:ind w:right="169"/>
            </w:pPr>
            <w:r>
              <w:t>Eenheid</w:t>
            </w:r>
          </w:p>
        </w:tc>
        <w:tc>
          <w:tcPr>
            <w:tcW w:w="1925" w:type="dxa"/>
          </w:tcPr>
          <w:p w14:paraId="43D94494" w14:textId="77777777" w:rsidR="002955E7" w:rsidRPr="00C27F34" w:rsidRDefault="002955E7" w:rsidP="00514987">
            <w:pPr>
              <w:pStyle w:val="broodtekst0"/>
              <w:ind w:right="169"/>
            </w:pPr>
            <w:proofErr w:type="spellStart"/>
            <w:r>
              <w:t>Priis</w:t>
            </w:r>
            <w:proofErr w:type="spellEnd"/>
            <w:r>
              <w:t xml:space="preserve"> per eenheid</w:t>
            </w:r>
          </w:p>
        </w:tc>
      </w:tr>
      <w:tr w:rsidR="002955E7" w14:paraId="1C403015" w14:textId="77777777" w:rsidTr="00514987">
        <w:tc>
          <w:tcPr>
            <w:tcW w:w="562" w:type="dxa"/>
          </w:tcPr>
          <w:p w14:paraId="11EE83C7" w14:textId="77777777" w:rsidR="002955E7" w:rsidRPr="00C27F34" w:rsidRDefault="002955E7" w:rsidP="00514987">
            <w:pPr>
              <w:pStyle w:val="broodtekst0"/>
              <w:ind w:right="169"/>
            </w:pPr>
            <w:r w:rsidRPr="00C27F34">
              <w:t>1</w:t>
            </w:r>
          </w:p>
        </w:tc>
        <w:tc>
          <w:tcPr>
            <w:tcW w:w="3828" w:type="dxa"/>
          </w:tcPr>
          <w:p w14:paraId="06422803" w14:textId="77777777" w:rsidR="002955E7" w:rsidRPr="00C27F34" w:rsidRDefault="002955E7" w:rsidP="00514987">
            <w:pPr>
              <w:pStyle w:val="broodtekst0"/>
              <w:ind w:right="169"/>
            </w:pPr>
            <w:r>
              <w:t>Junior medewerker</w:t>
            </w:r>
          </w:p>
        </w:tc>
        <w:tc>
          <w:tcPr>
            <w:tcW w:w="1384" w:type="dxa"/>
          </w:tcPr>
          <w:p w14:paraId="3305BB58" w14:textId="77777777" w:rsidR="002955E7" w:rsidRPr="00C27F34" w:rsidRDefault="002955E7" w:rsidP="00514987">
            <w:pPr>
              <w:pStyle w:val="broodtekst0"/>
              <w:ind w:right="169"/>
            </w:pPr>
            <w:r>
              <w:t>Uur</w:t>
            </w:r>
          </w:p>
        </w:tc>
        <w:tc>
          <w:tcPr>
            <w:tcW w:w="1925" w:type="dxa"/>
          </w:tcPr>
          <w:p w14:paraId="7DF0DC4B" w14:textId="77777777" w:rsidR="002955E7" w:rsidRPr="00C27F34" w:rsidRDefault="002955E7" w:rsidP="00514987">
            <w:pPr>
              <w:pStyle w:val="broodtekst0"/>
              <w:ind w:right="169"/>
            </w:pPr>
            <w:r>
              <w:t xml:space="preserve">€ </w:t>
            </w:r>
          </w:p>
        </w:tc>
      </w:tr>
      <w:tr w:rsidR="002955E7" w14:paraId="0D075561" w14:textId="77777777" w:rsidTr="00514987">
        <w:tc>
          <w:tcPr>
            <w:tcW w:w="562" w:type="dxa"/>
          </w:tcPr>
          <w:p w14:paraId="6581570A" w14:textId="77777777" w:rsidR="002955E7" w:rsidRPr="00C27F34" w:rsidRDefault="002955E7" w:rsidP="00514987">
            <w:pPr>
              <w:pStyle w:val="broodtekst0"/>
              <w:ind w:right="169"/>
            </w:pPr>
            <w:r w:rsidRPr="00C27F34">
              <w:t>2</w:t>
            </w:r>
          </w:p>
        </w:tc>
        <w:tc>
          <w:tcPr>
            <w:tcW w:w="3828" w:type="dxa"/>
          </w:tcPr>
          <w:p w14:paraId="2DF50A6D" w14:textId="77777777" w:rsidR="002955E7" w:rsidRPr="00C27F34" w:rsidRDefault="002955E7" w:rsidP="00514987">
            <w:pPr>
              <w:pStyle w:val="broodtekst0"/>
              <w:ind w:right="169"/>
            </w:pPr>
            <w:r>
              <w:t>Medior medewerker</w:t>
            </w:r>
          </w:p>
        </w:tc>
        <w:tc>
          <w:tcPr>
            <w:tcW w:w="1384" w:type="dxa"/>
          </w:tcPr>
          <w:p w14:paraId="2C9DD1BD" w14:textId="77777777" w:rsidR="002955E7" w:rsidRPr="00C27F34" w:rsidRDefault="002955E7" w:rsidP="00514987">
            <w:pPr>
              <w:pStyle w:val="broodtekst0"/>
              <w:ind w:right="169"/>
            </w:pPr>
            <w:r>
              <w:t>Uur</w:t>
            </w:r>
          </w:p>
        </w:tc>
        <w:tc>
          <w:tcPr>
            <w:tcW w:w="1925" w:type="dxa"/>
          </w:tcPr>
          <w:p w14:paraId="3D8406D8" w14:textId="77777777" w:rsidR="002955E7" w:rsidRPr="00C27F34" w:rsidRDefault="002955E7" w:rsidP="00514987">
            <w:pPr>
              <w:pStyle w:val="broodtekst0"/>
              <w:ind w:right="169"/>
            </w:pPr>
            <w:r>
              <w:t>€</w:t>
            </w:r>
          </w:p>
        </w:tc>
      </w:tr>
      <w:tr w:rsidR="002955E7" w14:paraId="79090953" w14:textId="77777777" w:rsidTr="00514987">
        <w:tc>
          <w:tcPr>
            <w:tcW w:w="562" w:type="dxa"/>
          </w:tcPr>
          <w:p w14:paraId="6D631399" w14:textId="77777777" w:rsidR="002955E7" w:rsidRPr="00C27F34" w:rsidRDefault="002955E7" w:rsidP="00514987">
            <w:pPr>
              <w:pStyle w:val="broodtekst0"/>
              <w:ind w:right="169"/>
            </w:pPr>
            <w:r w:rsidRPr="00C27F34">
              <w:t>3</w:t>
            </w:r>
          </w:p>
        </w:tc>
        <w:tc>
          <w:tcPr>
            <w:tcW w:w="3828" w:type="dxa"/>
          </w:tcPr>
          <w:p w14:paraId="0CF3B89D" w14:textId="77777777" w:rsidR="002955E7" w:rsidRPr="00C27F34" w:rsidRDefault="002955E7" w:rsidP="00514987">
            <w:pPr>
              <w:pStyle w:val="broodtekst0"/>
              <w:ind w:right="169"/>
            </w:pPr>
            <w:r>
              <w:t>Senior medeweker</w:t>
            </w:r>
          </w:p>
        </w:tc>
        <w:tc>
          <w:tcPr>
            <w:tcW w:w="1384" w:type="dxa"/>
          </w:tcPr>
          <w:p w14:paraId="7CFE2564" w14:textId="77777777" w:rsidR="002955E7" w:rsidRPr="00C27F34" w:rsidRDefault="002955E7" w:rsidP="00514987">
            <w:pPr>
              <w:pStyle w:val="broodtekst0"/>
              <w:ind w:right="169"/>
            </w:pPr>
            <w:r>
              <w:t>Uur</w:t>
            </w:r>
          </w:p>
        </w:tc>
        <w:tc>
          <w:tcPr>
            <w:tcW w:w="1925" w:type="dxa"/>
          </w:tcPr>
          <w:p w14:paraId="3CED5CAC" w14:textId="77777777" w:rsidR="002955E7" w:rsidRPr="00C27F34" w:rsidRDefault="002955E7" w:rsidP="00514987">
            <w:pPr>
              <w:pStyle w:val="broodtekst0"/>
              <w:ind w:right="169"/>
            </w:pPr>
            <w:r>
              <w:t>€</w:t>
            </w:r>
          </w:p>
        </w:tc>
      </w:tr>
      <w:tr w:rsidR="002955E7" w14:paraId="39D17DFE" w14:textId="77777777" w:rsidTr="00514987">
        <w:tc>
          <w:tcPr>
            <w:tcW w:w="562" w:type="dxa"/>
          </w:tcPr>
          <w:p w14:paraId="6AB7A2FF" w14:textId="77777777" w:rsidR="002955E7" w:rsidRPr="00C27F34" w:rsidRDefault="002955E7" w:rsidP="00514987">
            <w:pPr>
              <w:pStyle w:val="broodtekst0"/>
              <w:ind w:right="169"/>
            </w:pPr>
            <w:r>
              <w:t>4</w:t>
            </w:r>
          </w:p>
        </w:tc>
        <w:tc>
          <w:tcPr>
            <w:tcW w:w="3828" w:type="dxa"/>
          </w:tcPr>
          <w:p w14:paraId="21F4F591" w14:textId="77777777" w:rsidR="002955E7" w:rsidRDefault="002955E7" w:rsidP="00514987">
            <w:pPr>
              <w:pStyle w:val="broodtekst0"/>
              <w:ind w:right="169"/>
            </w:pPr>
            <w:r>
              <w:t>…</w:t>
            </w:r>
          </w:p>
        </w:tc>
        <w:tc>
          <w:tcPr>
            <w:tcW w:w="1384" w:type="dxa"/>
          </w:tcPr>
          <w:p w14:paraId="4D7D88DA" w14:textId="77777777" w:rsidR="002955E7" w:rsidRDefault="002955E7" w:rsidP="00514987">
            <w:pPr>
              <w:pStyle w:val="broodtekst0"/>
              <w:ind w:right="169"/>
            </w:pPr>
          </w:p>
        </w:tc>
        <w:tc>
          <w:tcPr>
            <w:tcW w:w="1925" w:type="dxa"/>
          </w:tcPr>
          <w:p w14:paraId="63F7F07B" w14:textId="77777777" w:rsidR="002955E7" w:rsidRDefault="002955E7" w:rsidP="00514987">
            <w:pPr>
              <w:pStyle w:val="broodtekst0"/>
              <w:ind w:right="169"/>
            </w:pPr>
          </w:p>
        </w:tc>
      </w:tr>
      <w:tr w:rsidR="002955E7" w14:paraId="4F08053B" w14:textId="77777777" w:rsidTr="00514987">
        <w:tc>
          <w:tcPr>
            <w:tcW w:w="562" w:type="dxa"/>
          </w:tcPr>
          <w:p w14:paraId="34DB54E9" w14:textId="77777777" w:rsidR="002955E7" w:rsidRPr="00C27F34" w:rsidRDefault="002955E7" w:rsidP="00514987">
            <w:pPr>
              <w:pStyle w:val="broodtekst0"/>
              <w:ind w:right="169"/>
            </w:pPr>
            <w:r>
              <w:t>5</w:t>
            </w:r>
          </w:p>
        </w:tc>
        <w:tc>
          <w:tcPr>
            <w:tcW w:w="3828" w:type="dxa"/>
          </w:tcPr>
          <w:p w14:paraId="5D554E1A" w14:textId="77777777" w:rsidR="002955E7" w:rsidRDefault="002955E7" w:rsidP="00514987">
            <w:pPr>
              <w:pStyle w:val="broodtekst0"/>
              <w:ind w:right="169"/>
            </w:pPr>
            <w:r>
              <w:t>…</w:t>
            </w:r>
          </w:p>
        </w:tc>
        <w:tc>
          <w:tcPr>
            <w:tcW w:w="1384" w:type="dxa"/>
          </w:tcPr>
          <w:p w14:paraId="2CA22505" w14:textId="77777777" w:rsidR="002955E7" w:rsidRDefault="002955E7" w:rsidP="00514987">
            <w:pPr>
              <w:pStyle w:val="broodtekst0"/>
              <w:ind w:right="169"/>
            </w:pPr>
          </w:p>
        </w:tc>
        <w:tc>
          <w:tcPr>
            <w:tcW w:w="1925" w:type="dxa"/>
          </w:tcPr>
          <w:p w14:paraId="63730808" w14:textId="77777777" w:rsidR="002955E7" w:rsidRDefault="002955E7" w:rsidP="00514987">
            <w:pPr>
              <w:pStyle w:val="broodtekst0"/>
              <w:ind w:right="169"/>
            </w:pPr>
          </w:p>
        </w:tc>
      </w:tr>
    </w:tbl>
    <w:p w14:paraId="01BD789C" w14:textId="77777777" w:rsidR="002955E7" w:rsidRPr="00C27F34" w:rsidRDefault="002955E7" w:rsidP="002955E7">
      <w:pPr>
        <w:pStyle w:val="broodtekst0"/>
        <w:ind w:right="169"/>
        <w:rPr>
          <w:strike/>
        </w:rPr>
      </w:pPr>
    </w:p>
    <w:p w14:paraId="5CC8B9C8" w14:textId="77777777" w:rsidR="002955E7" w:rsidRPr="00C27F34" w:rsidRDefault="002955E7" w:rsidP="002955E7">
      <w:pPr>
        <w:pStyle w:val="broodtekst0"/>
        <w:ind w:right="169"/>
        <w:rPr>
          <w:color w:val="FF0000"/>
        </w:rPr>
      </w:pPr>
      <w:r w:rsidRPr="00C27F34">
        <w:t>NB: de tarieven dienen</w:t>
      </w:r>
      <w:r>
        <w:t xml:space="preserve"> marktconform te zijn en</w:t>
      </w:r>
      <w:r w:rsidRPr="00C27F34">
        <w:t xml:space="preserve"> in lijn te zijn met de gehanteerde tarieven die ten grondslag liggen </w:t>
      </w:r>
      <w:r w:rsidRPr="00BD6F4A">
        <w:t xml:space="preserve">aan de inschrijfsom. Eventuele andere meer gespecificeerde functies </w:t>
      </w:r>
      <w:r>
        <w:t xml:space="preserve">(maximaal twee) </w:t>
      </w:r>
      <w:r w:rsidRPr="00BD6F4A">
        <w:t>met een specifiek tarief die een rol spelen in de dienstverlening kunnen zelf toegevoegd worden.</w:t>
      </w:r>
    </w:p>
    <w:p w14:paraId="1B8C27F2" w14:textId="77777777" w:rsidR="002955E7" w:rsidRDefault="002955E7" w:rsidP="002955E7">
      <w:pPr>
        <w:pStyle w:val="broodtekst0"/>
        <w:ind w:right="169"/>
      </w:pPr>
    </w:p>
    <w:p w14:paraId="6AE523D0" w14:textId="77777777" w:rsidR="002955E7" w:rsidRPr="00C27F34" w:rsidRDefault="002955E7" w:rsidP="002955E7">
      <w:pPr>
        <w:pStyle w:val="broodtekst0"/>
        <w:ind w:right="169"/>
        <w:rPr>
          <w:b/>
          <w:bCs/>
        </w:rPr>
      </w:pPr>
      <w:r w:rsidRPr="00C27F34">
        <w:rPr>
          <w:b/>
          <w:bCs/>
        </w:rPr>
        <w:t>Ondertekening</w:t>
      </w:r>
    </w:p>
    <w:p w14:paraId="739BC58A" w14:textId="77777777" w:rsidR="002955E7" w:rsidRDefault="002955E7" w:rsidP="002955E7">
      <w:pPr>
        <w:pStyle w:val="broodtekst0"/>
        <w:ind w:right="169"/>
      </w:pPr>
    </w:p>
    <w:p w14:paraId="2070570A" w14:textId="1F6E57F6" w:rsidR="003F5EB0" w:rsidRPr="003F5EB0" w:rsidRDefault="002955E7" w:rsidP="00507CA2">
      <w:pPr>
        <w:pStyle w:val="broodtekst0"/>
        <w:ind w:right="169"/>
      </w:pPr>
      <w:r w:rsidRPr="00B55D5A">
        <w:t>Deze staat van prijzen per eenheid dient digitaal te worden ondertekend conform paragraaf 6.3.1.</w:t>
      </w:r>
    </w:p>
    <w:sectPr w:rsidR="003F5EB0" w:rsidRPr="003F5EB0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BF68B" w14:textId="77777777" w:rsidR="00044A34" w:rsidRDefault="00044A34" w:rsidP="0088501B">
      <w:r>
        <w:separator/>
      </w:r>
    </w:p>
  </w:endnote>
  <w:endnote w:type="continuationSeparator" w:id="0">
    <w:p w14:paraId="35DCEEB7" w14:textId="77777777" w:rsidR="00044A34" w:rsidRDefault="00044A3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C760" w14:textId="77777777" w:rsidR="00044A34" w:rsidRDefault="00044A34" w:rsidP="0088501B">
      <w:r>
        <w:separator/>
      </w:r>
    </w:p>
  </w:footnote>
  <w:footnote w:type="continuationSeparator" w:id="0">
    <w:p w14:paraId="545BA143" w14:textId="77777777" w:rsidR="00044A34" w:rsidRDefault="00044A3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F52F8" w14:textId="77777777" w:rsidR="00FA5257" w:rsidRPr="00FA5257" w:rsidRDefault="00FA5257" w:rsidP="00FA5257">
    <w:pPr>
      <w:pStyle w:val="Koptekst"/>
      <w:rPr>
        <w:rFonts w:eastAsia="Verdana" w:cs="Verdana"/>
        <w:sz w:val="16"/>
        <w:szCs w:val="16"/>
      </w:rPr>
    </w:pPr>
    <w:r w:rsidRPr="00FA5257">
      <w:rPr>
        <w:rFonts w:eastAsia="Verdana" w:cs="Verdana"/>
        <w:sz w:val="16"/>
        <w:szCs w:val="16"/>
      </w:rPr>
      <w:pict w14:anchorId="08381B35">
        <v:rect id="_x0000_i1037" style="width:470.3pt;height:.6pt" o:hralign="center" o:hrstd="t" o:hrnoshade="t" o:hr="t" fillcolor="black" stroked="f"/>
      </w:pict>
    </w:r>
  </w:p>
  <w:p w14:paraId="691EB3DB" w14:textId="77777777" w:rsidR="00FA5257" w:rsidRPr="00FA5257" w:rsidRDefault="00FA5257" w:rsidP="00FA5257">
    <w:pPr>
      <w:pStyle w:val="Koptekst"/>
      <w:rPr>
        <w:rFonts w:eastAsia="Verdana" w:cs="Verdana"/>
        <w:sz w:val="16"/>
        <w:szCs w:val="16"/>
      </w:rPr>
    </w:pPr>
    <w:r w:rsidRPr="00FA5257">
      <w:rPr>
        <w:rFonts w:eastAsia="Verdana" w:cs="Verdana"/>
        <w:sz w:val="16"/>
        <w:szCs w:val="16"/>
      </w:rPr>
      <w:t>Behoort bij zaaknummer: 31210461</w:t>
    </w:r>
  </w:p>
  <w:p w14:paraId="59E6C880" w14:textId="77777777" w:rsidR="00FA5257" w:rsidRPr="00FA5257" w:rsidRDefault="00FA5257" w:rsidP="00FA5257">
    <w:pPr>
      <w:pStyle w:val="Koptekst"/>
      <w:rPr>
        <w:rFonts w:eastAsia="Verdana" w:cs="Verdana"/>
        <w:sz w:val="16"/>
        <w:szCs w:val="16"/>
      </w:rPr>
    </w:pPr>
    <w:r w:rsidRPr="00FA5257">
      <w:rPr>
        <w:rFonts w:eastAsia="Verdana" w:cs="Verdana"/>
        <w:sz w:val="16"/>
        <w:szCs w:val="16"/>
      </w:rPr>
      <w:pict w14:anchorId="6B787A79">
        <v:rect id="_x0000_i1038" style="width:470.3pt;height:.6pt" o:hralign="center" o:hrstd="t" o:hrnoshade="t" o:hr="t" fillcolor="black" stroked="f"/>
      </w:pict>
    </w:r>
  </w:p>
  <w:p w14:paraId="16C05AA8" w14:textId="156D89A8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30"/>
  </w:num>
  <w:num w:numId="4" w16cid:durableId="1404177646">
    <w:abstractNumId w:val="10"/>
  </w:num>
  <w:num w:numId="5" w16cid:durableId="2017415592">
    <w:abstractNumId w:val="17"/>
  </w:num>
  <w:num w:numId="6" w16cid:durableId="1114523867">
    <w:abstractNumId w:val="20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31"/>
  </w:num>
  <w:num w:numId="14" w16cid:durableId="1816409636">
    <w:abstractNumId w:val="3"/>
  </w:num>
  <w:num w:numId="15" w16cid:durableId="83308710">
    <w:abstractNumId w:val="18"/>
  </w:num>
  <w:num w:numId="16" w16cid:durableId="2034841050">
    <w:abstractNumId w:val="24"/>
  </w:num>
  <w:num w:numId="17" w16cid:durableId="1262446669">
    <w:abstractNumId w:val="8"/>
  </w:num>
  <w:num w:numId="18" w16cid:durableId="114717317">
    <w:abstractNumId w:val="21"/>
  </w:num>
  <w:num w:numId="19" w16cid:durableId="175005520">
    <w:abstractNumId w:val="32"/>
  </w:num>
  <w:num w:numId="20" w16cid:durableId="835728421">
    <w:abstractNumId w:val="12"/>
  </w:num>
  <w:num w:numId="21" w16cid:durableId="656616510">
    <w:abstractNumId w:val="23"/>
  </w:num>
  <w:num w:numId="22" w16cid:durableId="1926375380">
    <w:abstractNumId w:val="26"/>
  </w:num>
  <w:num w:numId="23" w16cid:durableId="1511870836">
    <w:abstractNumId w:val="19"/>
  </w:num>
  <w:num w:numId="24" w16cid:durableId="1568034534">
    <w:abstractNumId w:val="28"/>
  </w:num>
  <w:num w:numId="25" w16cid:durableId="1725325062">
    <w:abstractNumId w:val="27"/>
  </w:num>
  <w:num w:numId="26" w16cid:durableId="1039161765">
    <w:abstractNumId w:val="6"/>
  </w:num>
  <w:num w:numId="27" w16cid:durableId="1116368429">
    <w:abstractNumId w:val="16"/>
  </w:num>
  <w:num w:numId="28" w16cid:durableId="165554738">
    <w:abstractNumId w:val="22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5"/>
  </w:num>
  <w:num w:numId="32" w16cid:durableId="292370428">
    <w:abstractNumId w:val="15"/>
  </w:num>
  <w:num w:numId="33" w16cid:durableId="2058897262">
    <w:abstractNumId w:val="29"/>
  </w:num>
  <w:num w:numId="34" w16cid:durableId="14878243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44A34"/>
    <w:rsid w:val="00056D70"/>
    <w:rsid w:val="000A10A1"/>
    <w:rsid w:val="000B3F94"/>
    <w:rsid w:val="000E1F3B"/>
    <w:rsid w:val="00173156"/>
    <w:rsid w:val="001D6F03"/>
    <w:rsid w:val="002955E7"/>
    <w:rsid w:val="002A6578"/>
    <w:rsid w:val="002B1092"/>
    <w:rsid w:val="002E0FD2"/>
    <w:rsid w:val="0038549E"/>
    <w:rsid w:val="003C4BF2"/>
    <w:rsid w:val="003D51FB"/>
    <w:rsid w:val="003F34E0"/>
    <w:rsid w:val="003F5EB0"/>
    <w:rsid w:val="003F6EDB"/>
    <w:rsid w:val="0040142D"/>
    <w:rsid w:val="0040571B"/>
    <w:rsid w:val="00450447"/>
    <w:rsid w:val="004B0EA1"/>
    <w:rsid w:val="004D766D"/>
    <w:rsid w:val="00507CA2"/>
    <w:rsid w:val="00570536"/>
    <w:rsid w:val="005A4FBE"/>
    <w:rsid w:val="005D2CF1"/>
    <w:rsid w:val="005E046F"/>
    <w:rsid w:val="006006F5"/>
    <w:rsid w:val="00650A9B"/>
    <w:rsid w:val="006D2E66"/>
    <w:rsid w:val="006F42D7"/>
    <w:rsid w:val="007435A7"/>
    <w:rsid w:val="00786DBE"/>
    <w:rsid w:val="007F4AEA"/>
    <w:rsid w:val="0088386A"/>
    <w:rsid w:val="0088501B"/>
    <w:rsid w:val="008D2753"/>
    <w:rsid w:val="008E3581"/>
    <w:rsid w:val="00905289"/>
    <w:rsid w:val="009156EA"/>
    <w:rsid w:val="0096465B"/>
    <w:rsid w:val="009C5CF5"/>
    <w:rsid w:val="00A32591"/>
    <w:rsid w:val="00A77ABF"/>
    <w:rsid w:val="00A863E9"/>
    <w:rsid w:val="00B022C4"/>
    <w:rsid w:val="00B410C0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A5257"/>
    <w:rsid w:val="00FB0705"/>
    <w:rsid w:val="00FF0FEF"/>
    <w:rsid w:val="63D7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3F34E0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OpsommingenRWS">
    <w:name w:val="Opsommingen RWS"/>
    <w:basedOn w:val="Standaard"/>
    <w:qFormat/>
    <w:rsid w:val="002955E7"/>
    <w:pPr>
      <w:widowControl w:val="0"/>
      <w:numPr>
        <w:numId w:val="34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roodtekst0">
    <w:name w:val="broodtekst"/>
    <w:basedOn w:val="Standaard"/>
    <w:link w:val="broodtekstChar2"/>
    <w:qFormat/>
    <w:rsid w:val="002955E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2955E7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VNSC-1097783671-13305</_dlc_DocId>
    <_dlc_DocIdUrl xmlns="4e7f0d92-268e-435e-9852-2e2949322b5e">
      <Url>https://vnsc.sharepoint.com/sites/vnsc-boz/_layouts/15/DocIdRedir.aspx?ID=VNSC-1097783671-13305</Url>
      <Description>VNSC-1097783671-13305</Description>
    </_dlc_DocIdUrl>
  </documentManagement>
</p:properties>
</file>

<file path=customXml/itemProps1.xml><?xml version="1.0" encoding="utf-8"?>
<ds:datastoreItem xmlns:ds="http://schemas.openxmlformats.org/officeDocument/2006/customXml" ds:itemID="{301FE5C6-B7B7-470D-836A-4FE49F484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0A134-06F6-40D0-9E6F-1FAD8CA910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2495C-5D74-4108-BF26-78180B7E7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32E7-C1CC-49FE-B005-D679C2D75A59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5</cp:revision>
  <dcterms:created xsi:type="dcterms:W3CDTF">2026-06-03T13:56:00Z</dcterms:created>
  <dcterms:modified xsi:type="dcterms:W3CDTF">2026-07-07T09:29:00Z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0fb50620-dfa5-410d-b8df-70a27f507ca2</vt:lpwstr>
  </property>
  <property fmtid="{D5CDD505-2E9C-101B-9397-08002B2CF9AE}" pid="4" name="MediaServiceImageTags">
    <vt:lpwstr/>
  </property>
</Properties>
</file>